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27" w:rsidRPr="00AC5F76" w:rsidRDefault="00694738" w:rsidP="00B561C0">
      <w:pPr>
        <w:rPr>
          <w:b/>
          <w:color w:val="FF0000"/>
        </w:rPr>
      </w:pPr>
      <w:proofErr w:type="spellStart"/>
      <w:r w:rsidRPr="00AC5F76">
        <w:rPr>
          <w:b/>
          <w:color w:val="FF0000"/>
        </w:rPr>
        <w:t>LR</w:t>
      </w:r>
      <w:proofErr w:type="spellEnd"/>
      <w:r w:rsidRPr="00AC5F76">
        <w:rPr>
          <w:b/>
          <w:color w:val="FF0000"/>
        </w:rPr>
        <w:t xml:space="preserve"> 5.1 What works for me?</w:t>
      </w:r>
      <w:bookmarkStart w:id="0" w:name="_GoBack"/>
      <w:bookmarkEnd w:id="0"/>
    </w:p>
    <w:p w:rsidR="00694738" w:rsidRDefault="00694738" w:rsidP="00B561C0"/>
    <w:p w:rsidR="00694738" w:rsidRDefault="00694738" w:rsidP="00B561C0">
      <w:r>
        <w:t>Exploring activities that might help you to cope better when you are feeling stressed or anxious.</w:t>
      </w:r>
    </w:p>
    <w:p w:rsidR="00694738" w:rsidRDefault="00694738" w:rsidP="00B561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94738" w:rsidTr="00694738">
        <w:tc>
          <w:tcPr>
            <w:tcW w:w="3005" w:type="dxa"/>
          </w:tcPr>
          <w:p w:rsidR="00694738" w:rsidRDefault="00694738" w:rsidP="00B561C0">
            <w:r>
              <w:t>Name of activity</w:t>
            </w:r>
          </w:p>
        </w:tc>
        <w:tc>
          <w:tcPr>
            <w:tcW w:w="3005" w:type="dxa"/>
          </w:tcPr>
          <w:p w:rsidR="00694738" w:rsidRDefault="00694738" w:rsidP="00B561C0">
            <w:r>
              <w:t>How did it make you feel?</w:t>
            </w:r>
          </w:p>
        </w:tc>
        <w:tc>
          <w:tcPr>
            <w:tcW w:w="3006" w:type="dxa"/>
          </w:tcPr>
          <w:p w:rsidR="00694738" w:rsidRDefault="00694738" w:rsidP="00B561C0">
            <w:r>
              <w:t>How would you rate it?</w:t>
            </w:r>
          </w:p>
        </w:tc>
      </w:tr>
      <w:tr w:rsidR="00694738" w:rsidTr="00694738">
        <w:tc>
          <w:tcPr>
            <w:tcW w:w="3005" w:type="dxa"/>
          </w:tcPr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</w:tc>
        <w:tc>
          <w:tcPr>
            <w:tcW w:w="3005" w:type="dxa"/>
          </w:tcPr>
          <w:p w:rsidR="00694738" w:rsidRDefault="00694738" w:rsidP="00B561C0"/>
        </w:tc>
        <w:tc>
          <w:tcPr>
            <w:tcW w:w="3006" w:type="dxa"/>
          </w:tcPr>
          <w:p w:rsidR="00694738" w:rsidRPr="00290053" w:rsidRDefault="00290053" w:rsidP="00B561C0">
            <w:pPr>
              <w:rPr>
                <w:color w:val="000000" w:themeColor="text1"/>
              </w:rPr>
            </w:pPr>
            <w:r w:rsidRPr="00290053">
              <w:rPr>
                <w:noProof/>
                <w:color w:val="000000" w:themeColor="text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154940</wp:posOffset>
                      </wp:positionV>
                      <wp:extent cx="390525" cy="391795"/>
                      <wp:effectExtent l="0" t="0" r="28575" b="27305"/>
                      <wp:wrapNone/>
                      <wp:docPr id="2" name="Smiley F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77D868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Smiley Face 2" o:spid="_x0000_s1026" type="#_x0000_t96" style="position:absolute;margin-left:50.35pt;margin-top:12.2pt;width:30.75pt;height:3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" adj="16320" filled="f" strokecolor="#1f4d78 [1604]" strokeweight="1pt">
                      <v:stroke joinstyle="miter"/>
                    </v:shape>
                  </w:pict>
                </mc:Fallback>
              </mc:AlternateContent>
            </w:r>
            <w:r w:rsidR="00CB0B12" w:rsidRPr="00CB0B1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19866</wp:posOffset>
                      </wp:positionH>
                      <wp:positionV relativeFrom="paragraph">
                        <wp:posOffset>133169</wp:posOffset>
                      </wp:positionV>
                      <wp:extent cx="412750" cy="413385"/>
                      <wp:effectExtent l="0" t="0" r="25400" b="24765"/>
                      <wp:wrapNone/>
                      <wp:docPr id="1" name="Smiley F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750" cy="413385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09B43" id="Smiley Face 1" o:spid="_x0000_s1026" type="#_x0000_t96" style="position:absolute;margin-left:1.55pt;margin-top:10.5pt;width:32.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" adj="15510" fillcolor="white [3212]" strokecolor="#1f4d78 [1604]" strokeweight="1pt">
                      <v:stroke joinstyle="miter"/>
                    </v:shape>
                  </w:pict>
                </mc:Fallback>
              </mc:AlternateContent>
            </w:r>
            <w:r w:rsidR="007D08BF" w:rsidRPr="00290053">
              <w:rPr>
                <w:noProof/>
                <w:color w:val="000000" w:themeColor="text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165735</wp:posOffset>
                      </wp:positionV>
                      <wp:extent cx="401955" cy="380365"/>
                      <wp:effectExtent l="0" t="0" r="17145" b="19685"/>
                      <wp:wrapNone/>
                      <wp:docPr id="3" name="Smiley F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510DA" id="Smiley Face 3" o:spid="_x0000_s1026" type="#_x0000_t96" style="position:absolute;margin-left:95.85pt;margin-top:13.05pt;width:31.65pt;height:29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" filled="f" strokecolor="#1f4d78 [1604]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694738" w:rsidTr="00694738">
        <w:tc>
          <w:tcPr>
            <w:tcW w:w="3005" w:type="dxa"/>
          </w:tcPr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</w:tc>
        <w:tc>
          <w:tcPr>
            <w:tcW w:w="3005" w:type="dxa"/>
          </w:tcPr>
          <w:p w:rsidR="00694738" w:rsidRDefault="00694738" w:rsidP="00B561C0"/>
        </w:tc>
        <w:tc>
          <w:tcPr>
            <w:tcW w:w="3006" w:type="dxa"/>
          </w:tcPr>
          <w:p w:rsidR="00694738" w:rsidRDefault="00563473" w:rsidP="00B561C0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1503C470" wp14:editId="4C93C332">
                      <wp:simplePos x="0" y="0"/>
                      <wp:positionH relativeFrom="column">
                        <wp:posOffset>1228000</wp:posOffset>
                      </wp:positionH>
                      <wp:positionV relativeFrom="paragraph">
                        <wp:posOffset>228600</wp:posOffset>
                      </wp:positionV>
                      <wp:extent cx="401955" cy="380365"/>
                      <wp:effectExtent l="0" t="0" r="17145" b="19685"/>
                      <wp:wrapTight wrapText="bothSides">
                        <wp:wrapPolygon edited="0">
                          <wp:start x="5118" y="0"/>
                          <wp:lineTo x="0" y="5409"/>
                          <wp:lineTo x="0" y="16227"/>
                          <wp:lineTo x="3071" y="21636"/>
                          <wp:lineTo x="4095" y="21636"/>
                          <wp:lineTo x="17403" y="21636"/>
                          <wp:lineTo x="21498" y="18391"/>
                          <wp:lineTo x="21498" y="3245"/>
                          <wp:lineTo x="16379" y="0"/>
                          <wp:lineTo x="5118" y="0"/>
                        </wp:wrapPolygon>
                      </wp:wrapTight>
                      <wp:docPr id="34" name="Smiley Fac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A99D4A" id="Smiley Face 34" o:spid="_x0000_s1026" type="#_x0000_t96" style="position:absolute;margin-left:96.7pt;margin-top:18pt;width:31.65pt;height:29.9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" filled="f" strokecolor="#41719c" strokeweight="1pt">
                      <v:stroke joinstyle="miter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CE9BF16" wp14:editId="3E549EC9">
                      <wp:simplePos x="0" y="0"/>
                      <wp:positionH relativeFrom="column">
                        <wp:posOffset>650784</wp:posOffset>
                      </wp:positionH>
                      <wp:positionV relativeFrom="paragraph">
                        <wp:posOffset>230414</wp:posOffset>
                      </wp:positionV>
                      <wp:extent cx="390525" cy="391795"/>
                      <wp:effectExtent l="0" t="0" r="28575" b="27305"/>
                      <wp:wrapNone/>
                      <wp:docPr id="28" name="Smiley Fac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270FF" id="Smiley Face 28" o:spid="_x0000_s1026" type="#_x0000_t96" style="position:absolute;margin-left:51.25pt;margin-top:18.15pt;width:30.75pt;height:30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" adj="16320" filled="f" strokecolor="#41719c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49439</wp:posOffset>
                  </wp:positionH>
                  <wp:positionV relativeFrom="paragraph">
                    <wp:posOffset>195943</wp:posOffset>
                  </wp:positionV>
                  <wp:extent cx="426720" cy="426720"/>
                  <wp:effectExtent l="0" t="0" r="0" b="0"/>
                  <wp:wrapTight wrapText="bothSides">
                    <wp:wrapPolygon edited="0">
                      <wp:start x="3857" y="0"/>
                      <wp:lineTo x="0" y="3857"/>
                      <wp:lineTo x="0" y="16393"/>
                      <wp:lineTo x="3857" y="20250"/>
                      <wp:lineTo x="16393" y="20250"/>
                      <wp:lineTo x="20250" y="16393"/>
                      <wp:lineTo x="20250" y="3857"/>
                      <wp:lineTo x="16393" y="0"/>
                      <wp:lineTo x="3857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</w:t>
            </w:r>
          </w:p>
        </w:tc>
      </w:tr>
      <w:tr w:rsidR="00694738" w:rsidTr="00694738">
        <w:tc>
          <w:tcPr>
            <w:tcW w:w="3005" w:type="dxa"/>
          </w:tcPr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</w:tc>
        <w:tc>
          <w:tcPr>
            <w:tcW w:w="3005" w:type="dxa"/>
          </w:tcPr>
          <w:p w:rsidR="00694738" w:rsidRDefault="00694738" w:rsidP="00B561C0"/>
        </w:tc>
        <w:tc>
          <w:tcPr>
            <w:tcW w:w="3006" w:type="dxa"/>
          </w:tcPr>
          <w:p w:rsidR="00CB0B12" w:rsidRDefault="00CB0B12" w:rsidP="007D08BF"/>
          <w:p w:rsidR="00694738" w:rsidRPr="00CB0B12" w:rsidRDefault="00563473" w:rsidP="00CB0B12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503C470" wp14:editId="4C93C332">
                      <wp:simplePos x="0" y="0"/>
                      <wp:positionH relativeFrom="column">
                        <wp:posOffset>1271724</wp:posOffset>
                      </wp:positionH>
                      <wp:positionV relativeFrom="paragraph">
                        <wp:posOffset>30661</wp:posOffset>
                      </wp:positionV>
                      <wp:extent cx="401955" cy="380365"/>
                      <wp:effectExtent l="0" t="0" r="17145" b="19685"/>
                      <wp:wrapNone/>
                      <wp:docPr id="35" name="Smiley Fac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2C6F3C" id="Smiley Face 35" o:spid="_x0000_s1026" type="#_x0000_t96" style="position:absolute;margin-left:100.15pt;margin-top:2.4pt;width:31.65pt;height:29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" filled="f" strokecolor="#41719c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CE9BF16" wp14:editId="3E549EC9">
                      <wp:simplePos x="0" y="0"/>
                      <wp:positionH relativeFrom="column">
                        <wp:posOffset>650784</wp:posOffset>
                      </wp:positionH>
                      <wp:positionV relativeFrom="paragraph">
                        <wp:posOffset>32566</wp:posOffset>
                      </wp:positionV>
                      <wp:extent cx="390525" cy="391795"/>
                      <wp:effectExtent l="0" t="0" r="28575" b="27305"/>
                      <wp:wrapNone/>
                      <wp:docPr id="29" name="Smiley Fac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281C" id="Smiley Face 29" o:spid="_x0000_s1026" type="#_x0000_t96" style="position:absolute;margin-left:51.25pt;margin-top:2.55pt;width:30.7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" adj="16320" filled="f" strokecolor="#41719c" strokeweight="1pt">
                      <v:stroke joinstyle="miter"/>
                    </v:shape>
                  </w:pict>
                </mc:Fallback>
              </mc:AlternateContent>
            </w:r>
            <w:r w:rsidR="00CB0B12">
              <w:rPr>
                <w:noProof/>
                <w:lang w:eastAsia="en-GB"/>
              </w:rPr>
              <w:drawing>
                <wp:inline distT="0" distB="0" distL="0" distR="0" wp14:anchorId="3BB7086A">
                  <wp:extent cx="426720" cy="42672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0B12">
              <w:t xml:space="preserve"> </w:t>
            </w:r>
            <w:r>
              <w:t xml:space="preserve">                      </w:t>
            </w:r>
          </w:p>
        </w:tc>
      </w:tr>
      <w:tr w:rsidR="00694738" w:rsidTr="00694738">
        <w:tc>
          <w:tcPr>
            <w:tcW w:w="3005" w:type="dxa"/>
          </w:tcPr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</w:tc>
        <w:tc>
          <w:tcPr>
            <w:tcW w:w="3005" w:type="dxa"/>
          </w:tcPr>
          <w:p w:rsidR="00694738" w:rsidRDefault="00694738" w:rsidP="00B561C0"/>
        </w:tc>
        <w:tc>
          <w:tcPr>
            <w:tcW w:w="3006" w:type="dxa"/>
          </w:tcPr>
          <w:p w:rsidR="00694738" w:rsidRDefault="00563473" w:rsidP="00B561C0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503C470" wp14:editId="4C93C332">
                      <wp:simplePos x="0" y="0"/>
                      <wp:positionH relativeFrom="column">
                        <wp:posOffset>1249952</wp:posOffset>
                      </wp:positionH>
                      <wp:positionV relativeFrom="paragraph">
                        <wp:posOffset>236764</wp:posOffset>
                      </wp:positionV>
                      <wp:extent cx="401955" cy="380365"/>
                      <wp:effectExtent l="0" t="0" r="17145" b="19685"/>
                      <wp:wrapNone/>
                      <wp:docPr id="36" name="Smiley Fac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04B2B3" id="Smiley Face 36" o:spid="_x0000_s1026" type="#_x0000_t96" style="position:absolute;margin-left:98.4pt;margin-top:18.65pt;width:31.65pt;height:29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" filled="f" strokecolor="#41719c" strokeweight="1pt">
                      <v:stroke joinstyle="miter"/>
                    </v:shape>
                  </w:pict>
                </mc:Fallback>
              </mc:AlternateContent>
            </w:r>
            <w:r w:rsidR="00CB0B1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CE9BF16" wp14:editId="3E549EC9">
                      <wp:simplePos x="0" y="0"/>
                      <wp:positionH relativeFrom="column">
                        <wp:posOffset>662124</wp:posOffset>
                      </wp:positionH>
                      <wp:positionV relativeFrom="paragraph">
                        <wp:posOffset>224881</wp:posOffset>
                      </wp:positionV>
                      <wp:extent cx="390525" cy="391795"/>
                      <wp:effectExtent l="0" t="0" r="28575" b="27305"/>
                      <wp:wrapNone/>
                      <wp:docPr id="30" name="Smiley Fac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50CC1B" id="Smiley Face 30" o:spid="_x0000_s1026" type="#_x0000_t96" style="position:absolute;margin-left:52.15pt;margin-top:17.7pt;width:30.75pt;height:30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" adj="16320" filled="f" strokecolor="#41719c" strokeweight="1pt">
                      <v:stroke joinstyle="miter"/>
                    </v:shape>
                  </w:pict>
                </mc:Fallback>
              </mc:AlternateContent>
            </w:r>
            <w:r w:rsidR="00CB0B12" w:rsidRPr="00CB0B1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62AF34A" wp14:editId="08C41EB3">
                      <wp:simplePos x="0" y="0"/>
                      <wp:positionH relativeFrom="column">
                        <wp:posOffset>63409</wp:posOffset>
                      </wp:positionH>
                      <wp:positionV relativeFrom="paragraph">
                        <wp:posOffset>192677</wp:posOffset>
                      </wp:positionV>
                      <wp:extent cx="413204" cy="413657"/>
                      <wp:effectExtent l="0" t="0" r="25400" b="24765"/>
                      <wp:wrapNone/>
                      <wp:docPr id="24" name="Smiley Fac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3475EE" id="Smiley Face 24" o:spid="_x0000_s1026" type="#_x0000_t96" style="position:absolute;margin-left:5pt;margin-top:15.15pt;width:32.55pt;height:3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694738" w:rsidTr="00694738">
        <w:tc>
          <w:tcPr>
            <w:tcW w:w="3005" w:type="dxa"/>
          </w:tcPr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</w:tc>
        <w:tc>
          <w:tcPr>
            <w:tcW w:w="3005" w:type="dxa"/>
          </w:tcPr>
          <w:p w:rsidR="00694738" w:rsidRDefault="00694738" w:rsidP="00B561C0"/>
        </w:tc>
        <w:tc>
          <w:tcPr>
            <w:tcW w:w="3006" w:type="dxa"/>
          </w:tcPr>
          <w:p w:rsidR="00694738" w:rsidRDefault="00290053" w:rsidP="00B561C0">
            <w:r>
              <w:rPr>
                <w:noProof/>
                <w:lang w:eastAsia="en-GB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1271270</wp:posOffset>
                  </wp:positionH>
                  <wp:positionV relativeFrom="paragraph">
                    <wp:posOffset>375920</wp:posOffset>
                  </wp:positionV>
                  <wp:extent cx="408305" cy="391160"/>
                  <wp:effectExtent l="0" t="0" r="0" b="8890"/>
                  <wp:wrapTight wrapText="bothSides">
                    <wp:wrapPolygon edited="0">
                      <wp:start x="4031" y="0"/>
                      <wp:lineTo x="0" y="4208"/>
                      <wp:lineTo x="0" y="17883"/>
                      <wp:lineTo x="4031" y="21039"/>
                      <wp:lineTo x="16124" y="21039"/>
                      <wp:lineTo x="20156" y="16831"/>
                      <wp:lineTo x="20156" y="4208"/>
                      <wp:lineTo x="16124" y="0"/>
                      <wp:lineTo x="4031" y="0"/>
                    </wp:wrapPolygon>
                  </wp:wrapTight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391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CB0B1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62AF34A" wp14:editId="08C41EB3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341721</wp:posOffset>
                      </wp:positionV>
                      <wp:extent cx="413204" cy="413657"/>
                      <wp:effectExtent l="0" t="0" r="25400" b="24765"/>
                      <wp:wrapNone/>
                      <wp:docPr id="25" name="Smiley Fac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27CA2D" id="Smiley Face 25" o:spid="_x0000_s1026" type="#_x0000_t96" style="position:absolute;margin-left:1.15pt;margin-top:26.9pt;width:32.55pt;height:3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358593</wp:posOffset>
                  </wp:positionV>
                  <wp:extent cx="401955" cy="413385"/>
                  <wp:effectExtent l="0" t="0" r="0" b="5715"/>
                  <wp:wrapTight wrapText="bothSides">
                    <wp:wrapPolygon edited="0">
                      <wp:start x="4095" y="0"/>
                      <wp:lineTo x="0" y="3982"/>
                      <wp:lineTo x="0" y="16922"/>
                      <wp:lineTo x="4095" y="20903"/>
                      <wp:lineTo x="16379" y="20903"/>
                      <wp:lineTo x="20474" y="16922"/>
                      <wp:lineTo x="20474" y="3982"/>
                      <wp:lineTo x="16379" y="0"/>
                      <wp:lineTo x="4095" y="0"/>
                    </wp:wrapPolygon>
                  </wp:wrapTight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13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94738" w:rsidTr="00694738">
        <w:tc>
          <w:tcPr>
            <w:tcW w:w="3005" w:type="dxa"/>
          </w:tcPr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</w:tc>
        <w:tc>
          <w:tcPr>
            <w:tcW w:w="3005" w:type="dxa"/>
          </w:tcPr>
          <w:p w:rsidR="00694738" w:rsidRDefault="00694738" w:rsidP="00B561C0"/>
        </w:tc>
        <w:tc>
          <w:tcPr>
            <w:tcW w:w="3006" w:type="dxa"/>
          </w:tcPr>
          <w:p w:rsidR="00694738" w:rsidRDefault="00290053" w:rsidP="00B561C0">
            <w:r>
              <w:rPr>
                <w:noProof/>
                <w:lang w:eastAsia="en-GB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1260475</wp:posOffset>
                  </wp:positionH>
                  <wp:positionV relativeFrom="paragraph">
                    <wp:posOffset>297815</wp:posOffset>
                  </wp:positionV>
                  <wp:extent cx="408305" cy="424180"/>
                  <wp:effectExtent l="0" t="0" r="0" b="0"/>
                  <wp:wrapTight wrapText="bothSides">
                    <wp:wrapPolygon edited="0">
                      <wp:start x="4031" y="0"/>
                      <wp:lineTo x="0" y="3880"/>
                      <wp:lineTo x="0" y="16491"/>
                      <wp:lineTo x="4031" y="20371"/>
                      <wp:lineTo x="16124" y="20371"/>
                      <wp:lineTo x="20156" y="16491"/>
                      <wp:lineTo x="20156" y="3880"/>
                      <wp:lineTo x="16124" y="0"/>
                      <wp:lineTo x="4031" y="0"/>
                    </wp:wrapPolygon>
                  </wp:wrapTight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650240</wp:posOffset>
                  </wp:positionH>
                  <wp:positionV relativeFrom="paragraph">
                    <wp:posOffset>274682</wp:posOffset>
                  </wp:positionV>
                  <wp:extent cx="402590" cy="434975"/>
                  <wp:effectExtent l="0" t="0" r="0" b="3175"/>
                  <wp:wrapTight wrapText="bothSides">
                    <wp:wrapPolygon edited="0">
                      <wp:start x="4088" y="0"/>
                      <wp:lineTo x="0" y="3784"/>
                      <wp:lineTo x="0" y="17028"/>
                      <wp:lineTo x="4088" y="20812"/>
                      <wp:lineTo x="16353" y="20812"/>
                      <wp:lineTo x="20442" y="17028"/>
                      <wp:lineTo x="20442" y="3784"/>
                      <wp:lineTo x="16353" y="0"/>
                      <wp:lineTo x="4088" y="0"/>
                    </wp:wrapPolygon>
                  </wp:wrapTight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34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563473" w:rsidRPr="00CB0B1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62AF34A" wp14:editId="08C41EB3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297633</wp:posOffset>
                      </wp:positionV>
                      <wp:extent cx="413204" cy="413657"/>
                      <wp:effectExtent l="0" t="0" r="25400" b="24765"/>
                      <wp:wrapNone/>
                      <wp:docPr id="26" name="Smiley Fac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D85EB" id="Smiley Face 26" o:spid="_x0000_s1026" type="#_x0000_t96" style="position:absolute;margin-left:3.25pt;margin-top:23.45pt;width:32.55pt;height:3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694738" w:rsidTr="00694738">
        <w:tc>
          <w:tcPr>
            <w:tcW w:w="3005" w:type="dxa"/>
          </w:tcPr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  <w:p w:rsidR="00694738" w:rsidRDefault="00694738" w:rsidP="00B561C0"/>
        </w:tc>
        <w:tc>
          <w:tcPr>
            <w:tcW w:w="3005" w:type="dxa"/>
          </w:tcPr>
          <w:p w:rsidR="00694738" w:rsidRDefault="00694738" w:rsidP="00B561C0"/>
        </w:tc>
        <w:tc>
          <w:tcPr>
            <w:tcW w:w="3006" w:type="dxa"/>
          </w:tcPr>
          <w:p w:rsidR="00694738" w:rsidRDefault="00290053" w:rsidP="00563473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503C470" wp14:editId="4C93C332">
                      <wp:simplePos x="0" y="0"/>
                      <wp:positionH relativeFrom="column">
                        <wp:posOffset>1228181</wp:posOffset>
                      </wp:positionH>
                      <wp:positionV relativeFrom="paragraph">
                        <wp:posOffset>296001</wp:posOffset>
                      </wp:positionV>
                      <wp:extent cx="401955" cy="391795"/>
                      <wp:effectExtent l="0" t="0" r="17145" b="27305"/>
                      <wp:wrapNone/>
                      <wp:docPr id="39" name="Smiley Fac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91795"/>
                              </a:xfrm>
                              <a:prstGeom prst="smileyFac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77574" id="Smiley Face 39" o:spid="_x0000_s1026" type="#_x0000_t96" style="position:absolute;margin-left:96.7pt;margin-top:23.3pt;width:31.65pt;height:30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" filled="f" strokecolor="#41719c" strokeweight="1pt">
                      <v:stroke joinstyle="miter"/>
                    </v:shape>
                  </w:pict>
                </mc:Fallback>
              </mc:AlternateContent>
            </w:r>
            <w:r w:rsidRPr="00CB0B1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62AF34A" wp14:editId="08C41EB3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295547</wp:posOffset>
                      </wp:positionV>
                      <wp:extent cx="413204" cy="413657"/>
                      <wp:effectExtent l="0" t="0" r="25400" b="24765"/>
                      <wp:wrapNone/>
                      <wp:docPr id="27" name="Smiley Fac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B33C7" id="Smiley Face 27" o:spid="_x0000_s1026" type="#_x0000_t96" style="position:absolute;margin-left:4.95pt;margin-top:23.25pt;width:32.55pt;height:3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649696</wp:posOffset>
                  </wp:positionH>
                  <wp:positionV relativeFrom="paragraph">
                    <wp:posOffset>284480</wp:posOffset>
                  </wp:positionV>
                  <wp:extent cx="402590" cy="402590"/>
                  <wp:effectExtent l="0" t="0" r="0" b="0"/>
                  <wp:wrapTight wrapText="bothSides">
                    <wp:wrapPolygon edited="0">
                      <wp:start x="4088" y="0"/>
                      <wp:lineTo x="0" y="4088"/>
                      <wp:lineTo x="0" y="17375"/>
                      <wp:lineTo x="4088" y="20442"/>
                      <wp:lineTo x="16353" y="20442"/>
                      <wp:lineTo x="20442" y="16353"/>
                      <wp:lineTo x="20442" y="4088"/>
                      <wp:lineTo x="16353" y="0"/>
                      <wp:lineTo x="4088" y="0"/>
                    </wp:wrapPolygon>
                  </wp:wrapTight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94738" w:rsidRPr="009B7615" w:rsidRDefault="00694738" w:rsidP="00B561C0"/>
    <w:sectPr w:rsidR="00694738" w:rsidRPr="009B761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738"/>
    <w:rsid w:val="00027C27"/>
    <w:rsid w:val="000C0CF4"/>
    <w:rsid w:val="00281579"/>
    <w:rsid w:val="00290053"/>
    <w:rsid w:val="00306C61"/>
    <w:rsid w:val="0037582B"/>
    <w:rsid w:val="00563473"/>
    <w:rsid w:val="00694738"/>
    <w:rsid w:val="007D08BF"/>
    <w:rsid w:val="008339C7"/>
    <w:rsid w:val="008366E7"/>
    <w:rsid w:val="00857548"/>
    <w:rsid w:val="009B7615"/>
    <w:rsid w:val="00AC5F76"/>
    <w:rsid w:val="00B51BDC"/>
    <w:rsid w:val="00B561C0"/>
    <w:rsid w:val="00B773CE"/>
    <w:rsid w:val="00C91823"/>
    <w:rsid w:val="00CB0B12"/>
    <w:rsid w:val="00D008AB"/>
    <w:rsid w:val="00EA7BAC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E84AD-DCC4-45E5-B3B4-2ADBC04C3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694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66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6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cp:lastPrinted>2019-03-13T16:10:00Z</cp:lastPrinted>
  <dcterms:created xsi:type="dcterms:W3CDTF">2019-05-20T15:42:00Z</dcterms:created>
  <dcterms:modified xsi:type="dcterms:W3CDTF">2019-05-20T15:42:00Z</dcterms:modified>
</cp:coreProperties>
</file>